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健康物联网创新应用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信号与系统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健康物联网创新应用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信号与系统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