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陈方平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42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人际沟通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(110926—001)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人际沟通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(110926—001)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西方近代哲学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中医九24;中西临九24;中药九24（屠呦呦班）;中药九24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