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35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养老服务与管理学院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6~16周</w:t>
      </w:r>
    </w:p>
    <w:bookmarkStart w:id="1" w:name="835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中国传统养老文化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中国传统养老文化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老年健康管理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中国传统养老文化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中国传统养老文化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中国传统养老文化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老年健康管理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中国传统养老文化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