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0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陈继超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70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新药研制与报批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药制剂22;药学222;药学221;药学223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新药研制与报批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(r040006—001)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