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韩莉莉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0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药学241;药学242;药学243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药学241;药学242;药学243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药管24;药学244;临床药学24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药管24;药学244;临床药学24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