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69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顾云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69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身体的智慧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(r050684—001)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神经生物学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(r059000—001)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