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马俊杰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9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中西临212;中西临211;中西临213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中西临212;中西临211;中西临213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