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6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魏良敏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946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临床老年23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临床老年23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临床老年23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临床老年23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(r022003—001)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