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龙军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药学221;药学223;药学222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毒理学基础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临床221;临床222;临床（老年）22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6,10~14周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中药221;中药223;资源222;中药222;资源221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