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00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50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江苏省中西医结合医院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 省中西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江苏省中西医结合医院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 省中西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031625—001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中医妇科学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吴倩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031414—021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传染病学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吴倩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031128—003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中医儿科学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吴倩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031634—002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外科学总论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吴倩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