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吴意赟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超声临床应用新进展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(R031147—001)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超声临床应用新进展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(R031147—001)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