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5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吴继勇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102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（省中）中医231;中医233;中医232;中医235;中医234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