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0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方南元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10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中医肝病学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(R030104—001)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中医肝病学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(R030104—001)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