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329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施建新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1~7周</w:t>
      </w:r>
    </w:p>
    <w:bookmarkStart w:id="1" w:name="1032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性传播疾病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(R031303—001)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(1学时)  B4-201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