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1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7~10周</w:t>
      </w:r>
    </w:p>
    <w:bookmarkStart w:id="1" w:name="11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中医八241;中医八243;中医八242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中医八241;中医八243;中医八242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中医内科汇讲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