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芦凤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78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030302—008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030302—003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030847—003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030847—007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031414—003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031414—007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030925—003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030925—008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030708—004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030708—007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030518—003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030518—009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030716—004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030716—013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050447—001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050447—008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