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92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赵凯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392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(030925—001)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（省中）中医231;中医234;中医233;中医235;中医232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(030925—001)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（省中）中医231;中医234;中医233;中医235;中医232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(030925—001)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（省中）中医231;中医234;中医233;中医235;中医232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西医外科学总论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(030901—001)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西医外科学总论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(030901—001)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