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04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陈彦臻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004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南方中医24;南方针推24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南方中医24;南方针推24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南方中医24;南方针推24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