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89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030302—005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陈悦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030847—005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陈悦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031414—005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陈悦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030925—005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陈悦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030708—010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陈悦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030518—005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陈悦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030716—008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陈悦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050447—014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陈悦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