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54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145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创伤急救学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创伤急救学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创伤急救学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创伤急救学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(R030512—001)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