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8-div"/>
      <w:r>
        <w:rPr>
          <w:rFonts w:ascii="Times New Roman" w:hAnsi="Times New Roman"/>
          <w:b/>
          <w:i w:val="false"/>
          <w:color w:val="000000"/>
          <w:sz w:val="30"/>
        </w:rPr>
        <w:t>上课时间表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8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