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陶嘉磊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10~13周</w:t>
      </w:r>
    </w:p>
    <w:bookmarkStart w:id="1" w:name="71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中医儿科学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(030405—002)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10~13周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