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83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韩善夯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7~17周</w:t>
      </w:r>
    </w:p>
    <w:bookmarkStart w:id="1" w:name="108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(030111—002)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南方中医24;南方针推24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(030101—005)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(030111—002)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南方中医24;南方针推24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(030101—005)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(030111—002)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南方中医24;南方针推24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(030101—005)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(030111—002)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南方中医24;南方针推24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(030101—005)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