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921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中医学院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凌云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921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伤寒论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(020805—007)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伤寒论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(020805—002)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伤寒论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(020805—002)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伤寒论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(020805—007)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