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351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澳教语言部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AngelaSmith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1~15周</w:t>
      </w:r>
    </w:p>
    <w:bookmarkStart w:id="1" w:name="1035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学术英语Ⅳ-口语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(100163—001)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学术英语Ⅳ-实践与应用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(100164—004)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