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5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5~7,9~10,13~15周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5~7,9~10,13~15周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田方,严辉,胡杨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严辉,田方,胡杨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严辉,张瑜,田荣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