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770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中医学院·中西医结合学院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付丽媛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1~15周</w:t>
      </w:r>
    </w:p>
    <w:bookmarkStart w:id="1" w:name="177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温病学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(021001—002)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境外泰国皇太后19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温病学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(021001—002)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境外泰国皇太后19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温病学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(021008—008)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中医八202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温病学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(021008—008)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中医八202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温病学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(021008—008)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中医八202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温病学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(021008—008)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中医八202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温病学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(021008—002)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中医202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温病学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(021008—002)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中医202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