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仲泽昊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江阴市中医院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针推211;针推212（江阴）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