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992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任现志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1~8周</w:t>
      </w:r>
    </w:p>
    <w:bookmarkStart w:id="1" w:name="99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中医儿科学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(030402—005)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中医九21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中医儿科学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(030402—005)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中医九21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