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5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佟瑶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35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软件需求分析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智能交互技术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智能交互技术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软件21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