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侯春秀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(200007—051)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康复（老年）21;护理（老年）21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