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269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医学院·整合医学学院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关晓伟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1~1周</w:t>
      </w:r>
    </w:p>
    <w:bookmarkStart w:id="1" w:name="126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系统解剖学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(131050—002)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系统解剖学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(131050—003)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临床233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系统解剖学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(131050—002)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系统解剖学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(131050—002)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系统解剖学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(131050—003)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临床233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系统解剖学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(131050—002)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系统解剖学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(131050—003)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系统解剖学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(131050—001)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系统解剖学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(131050—001)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系统解剖学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(131050—003)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系统解剖学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(131050—001)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系统解剖学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(131050—001)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