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6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刘德康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9~16周</w:t>
      </w:r>
    </w:p>
    <w:bookmarkStart w:id="1" w:name="206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药学类234;药学类233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药学类234;药学类233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