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83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3~16周</w:t>
      </w:r>
    </w:p>
    <w:bookmarkStart w:id="1" w:name="183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养老231;养老232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养老231;养老232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中医养生22;中医康复22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形势与政策(四)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(110034—028)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临床（老年）22;护理（老年）22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