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刘潺潺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刘圣金,刘潺潺,杨帆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周婧,刘潺潺,庆英杰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