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8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科学技术处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7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实验动物学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(300009—001)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