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卢冬雪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营养教育论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营养教育论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中医康复22;针推221;针推222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