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98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叶放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109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国医大师学术经验研习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(031150—001)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国医大师学术经验研习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(031150—001)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周仲瑛中医临证技巧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(r400015—001)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周仲瑛中医临证技巧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(r400015—001)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中医内科汇讲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(r400014—001)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