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30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司誉豪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730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脊骨神经医学的历史与哲学基础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内分泌学*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脊骨神经医学的历史与哲学基础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内分泌学*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脊骨神经医学的历史与哲学基础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内分泌学*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脊骨神经医学的历史与哲学基础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(400193—001)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2~7,9~10周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康复（中德）211;康复（中德）212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脊骨神经医学的历史与哲学基础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脊骨神经医学的历史与哲学基础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(400193—001)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2~7,9~10周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康复（中德）211;康复（中德）212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脊骨神经医学的历史与哲学基础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内分泌学*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脊骨神经医学的历史与哲学基础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内分泌学*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脊骨神经医学的历史与哲学基础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(400193—001)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2~7,9~10周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康复（中德）211;康复（中德）212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脊骨神经医学的历史与哲学基础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脊骨神经医学的历史与哲学基础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(400193—001)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2~7,9~10周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康复（中德）211;康复（中德）212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脊骨神经医学的历史与哲学基础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内分泌学*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脊骨神经医学的历史与哲学基础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内分泌学*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脊骨神经医学的历史与哲学基础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内分泌学*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脊骨神经医学的历史与哲学基础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脊骨神经医学的历史与哲学基础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内分泌学*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脊骨神经医学的历史与哲学基础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内分泌学*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脊骨神经医学的历史与哲学基础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内分泌学*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脊骨神经医学的历史与哲学基础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内分泌学*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脊骨神经医学的历史与哲学基础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脊骨神经医学的历史与哲学基础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内分泌学*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脊骨神经医学的历史与哲学基础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内分泌学*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脊骨神经医学的历史与哲学基础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内分泌学*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脊骨神经医学的历史与哲学基础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内分泌学*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脊骨神经医学的历史与哲学基础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400347—001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内分泌学*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周五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11周 (8:20-11:30)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司誉豪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B5-201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400347—001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内分泌学*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周五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11周 (8:20-11:30)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司誉豪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B5-201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400347—001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内分泌学*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周二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11周 (8:20-11:30)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司誉豪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B5-201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400347—001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内分泌学*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周二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11周 (8:20-11:30)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司誉豪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B5-201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400199—001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临床康复学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周三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1~12周 (10:50-12:20)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司誉豪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B11-109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400199—001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临床康复学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周二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1~12周 (8:20-9:50)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司誉豪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B11-307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400154—002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临床康复学（双语）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周五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1~13周 (14:00-16:20)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司誉豪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B11-306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400154—002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临床康复学（双语）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周五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1~13周 (14:00-16:20)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司誉豪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B11-306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400154—002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临床康复学（双语）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周二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1~14周 (14:00-16:20)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司誉豪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B13-205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400154—002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临床康复学（双语）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周二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1~14周 (14:00-16:20)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司誉豪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B13-205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400167—001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运动学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周四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1~16周 (14:00-16:20)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司誉豪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B11-209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400167—001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运动学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周四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1~16周 (14:00-16:20)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司誉豪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B11-209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400167—001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运动学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周二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1~16周 (10:50-12:20)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司誉豪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B11-107 </w:t>
      </w: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