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6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吕艳丽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72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中西临201;中西临203;中西临202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中西临201;中西临203;中西临202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