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吕苇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药学211;药学213;药学212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