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8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吴娟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88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3,10周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3,10周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中西临203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中医201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3,10周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3,10周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中西临203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中医201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流行病学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1,4~6,11周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临床流行病学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1,4~6,11周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中西临211;中西临212;中西临213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中西临202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3,10周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流行病学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1,4~6,11周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临床流行病学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1,4~6,11周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中西临211;中西临212;中西临213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中西临202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3,10周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