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55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养老服务与管理学院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吴越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6~16周</w:t>
      </w:r>
    </w:p>
    <w:bookmarkStart w:id="1" w:name="455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公共事业管理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公共事业管理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