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6424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医学院·整合医学学院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周敏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642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外科学总论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(400055—001)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1,4~16周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B14-102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临床211;临床212;临床（老年）21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外科学总论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(400055—001)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1,4~16周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B14-102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临床211;临床212;临床（老年）21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临床医学专业导论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(130044—001)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2~4,6~8(双),9周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临床231;临床233;临床老年23;临床232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