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周玉春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6~12周</w:t>
      </w:r>
    </w:p>
    <w:bookmarkStart w:id="1" w:name="9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中医211;中医214;中医213;中医212（省中））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中医男性病学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