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2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唐溢文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01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接触镜学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接触镜学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接触镜学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