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喻晓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6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临床营养学总论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医学美学概论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临床营养学总论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医学美学概论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形象礼仪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