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夏元庆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二12乒乓球班：中医225;中医八223;临床222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二45太极拳1班：药管23;中医八232;护理232;公管类23;营养23;公管232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二67羽毛球班：国贸22;中医儿科22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