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夏浩志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B7-203研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护理（老年）21;护理214;护理213;护理212;助产21;护理211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