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夏良君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9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针推（视残）专业英语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针推（视残）专业英语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050303—001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沈梅红,徐斌,夏良君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050303—002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沈梅红,徐斌,夏良君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